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75D54" w:rsidRPr="00426E4D" w:rsidRDefault="00DB764F" w:rsidP="00DB764F">
      <w:pPr>
        <w:ind w:left="480" w:hangingChars="200" w:hanging="480"/>
        <w:jc w:val="center"/>
        <w:rPr>
          <w:lang w:val="en-US"/>
        </w:rPr>
      </w:pPr>
      <w:r w:rsidRPr="00DB764F">
        <w:rPr>
          <w:noProof/>
          <w:lang w:val="uk-UA" w:eastAsia="uk-UA"/>
        </w:rPr>
        <w:drawing>
          <wp:inline distT="0" distB="0" distL="0" distR="0">
            <wp:extent cx="3295650" cy="1838325"/>
            <wp:effectExtent l="19050" t="0" r="0" b="0"/>
            <wp:docPr id="2" name="Рисунок 19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64F" w:rsidRDefault="00DB764F" w:rsidP="0083070F">
      <w:pPr>
        <w:jc w:val="both"/>
        <w:rPr>
          <w:sz w:val="22"/>
          <w:szCs w:val="22"/>
          <w:lang w:val="uk-UA"/>
        </w:rPr>
      </w:pPr>
    </w:p>
    <w:p w:rsidR="00DA191F" w:rsidRPr="001077E6" w:rsidRDefault="00DA191F" w:rsidP="0083070F">
      <w:pPr>
        <w:jc w:val="both"/>
        <w:rPr>
          <w:sz w:val="22"/>
          <w:szCs w:val="22"/>
          <w:lang w:val="uk-UA"/>
        </w:rPr>
      </w:pPr>
      <w:r w:rsidRPr="001077E6">
        <w:rPr>
          <w:sz w:val="22"/>
          <w:szCs w:val="22"/>
          <w:lang w:val="uk-UA"/>
        </w:rPr>
        <w:t xml:space="preserve">від </w:t>
      </w:r>
      <w:r w:rsidR="009E5422">
        <w:rPr>
          <w:sz w:val="22"/>
          <w:szCs w:val="22"/>
          <w:lang w:val="uk-UA"/>
        </w:rPr>
        <w:t>07.07.2021</w:t>
      </w:r>
      <w:r w:rsidR="00C3350B">
        <w:rPr>
          <w:sz w:val="22"/>
          <w:szCs w:val="22"/>
          <w:lang w:val="uk-UA"/>
        </w:rPr>
        <w:t xml:space="preserve"> №  243</w:t>
      </w:r>
    </w:p>
    <w:p w:rsidR="00DA191F" w:rsidRPr="001077E6" w:rsidRDefault="00DA191F" w:rsidP="0083070F">
      <w:pPr>
        <w:jc w:val="both"/>
        <w:rPr>
          <w:sz w:val="22"/>
          <w:szCs w:val="22"/>
          <w:lang w:val="uk-UA"/>
        </w:rPr>
      </w:pPr>
    </w:p>
    <w:p w:rsidR="008645EB" w:rsidRPr="001077E6" w:rsidRDefault="00C636E9" w:rsidP="003F4B48">
      <w:pPr>
        <w:ind w:right="439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Про внесення змін до рішення виконавчого комітету Канівської міської ради від 30.10.2019 №320 «</w:t>
      </w:r>
      <w:r w:rsidR="008645EB" w:rsidRPr="001077E6">
        <w:rPr>
          <w:sz w:val="22"/>
          <w:szCs w:val="22"/>
          <w:lang w:val="uk-UA"/>
        </w:rPr>
        <w:t xml:space="preserve">Про </w:t>
      </w:r>
      <w:r w:rsidR="003C72D9" w:rsidRPr="001077E6">
        <w:rPr>
          <w:sz w:val="22"/>
          <w:szCs w:val="22"/>
          <w:lang w:val="uk-UA"/>
        </w:rPr>
        <w:t xml:space="preserve">Порядок </w:t>
      </w:r>
      <w:r w:rsidR="008645EB" w:rsidRPr="001077E6">
        <w:rPr>
          <w:sz w:val="22"/>
          <w:szCs w:val="22"/>
          <w:lang w:val="uk-UA"/>
        </w:rPr>
        <w:t>надання натуральної допомоги (безкоштовне виділення дров) членам Канівської об’єднаної територіальної громади</w:t>
      </w:r>
      <w:r>
        <w:rPr>
          <w:sz w:val="22"/>
          <w:szCs w:val="22"/>
          <w:lang w:val="uk-UA"/>
        </w:rPr>
        <w:t>»</w:t>
      </w:r>
    </w:p>
    <w:p w:rsidR="008645EB" w:rsidRPr="001077E6" w:rsidRDefault="008645EB" w:rsidP="0083070F">
      <w:pPr>
        <w:jc w:val="both"/>
        <w:rPr>
          <w:sz w:val="22"/>
          <w:szCs w:val="22"/>
          <w:lang w:val="uk-UA"/>
        </w:rPr>
      </w:pPr>
    </w:p>
    <w:p w:rsidR="008645EB" w:rsidRPr="001077E6" w:rsidRDefault="008645EB" w:rsidP="00667C9C">
      <w:pPr>
        <w:ind w:firstLine="708"/>
        <w:jc w:val="both"/>
        <w:rPr>
          <w:sz w:val="22"/>
          <w:szCs w:val="22"/>
          <w:lang w:val="uk-UA"/>
        </w:rPr>
      </w:pPr>
      <w:r w:rsidRPr="001077E6">
        <w:rPr>
          <w:sz w:val="22"/>
          <w:szCs w:val="22"/>
          <w:lang w:val="uk-UA"/>
        </w:rPr>
        <w:t xml:space="preserve">Відповідно до статті 34 Закону України «Про місцеве самоврядування в Україні», на </w:t>
      </w:r>
      <w:r w:rsidR="00DB764F">
        <w:rPr>
          <w:sz w:val="22"/>
          <w:szCs w:val="22"/>
          <w:lang w:val="uk-UA"/>
        </w:rPr>
        <w:t>виконання</w:t>
      </w:r>
      <w:r w:rsidRPr="001077E6">
        <w:rPr>
          <w:sz w:val="22"/>
          <w:szCs w:val="22"/>
          <w:lang w:val="uk-UA"/>
        </w:rPr>
        <w:t xml:space="preserve"> рішення </w:t>
      </w:r>
      <w:r w:rsidR="00C636E9">
        <w:rPr>
          <w:sz w:val="22"/>
          <w:szCs w:val="22"/>
          <w:lang w:val="uk-UA"/>
        </w:rPr>
        <w:t>викон</w:t>
      </w:r>
      <w:r w:rsidR="00DB764F">
        <w:rPr>
          <w:sz w:val="22"/>
          <w:szCs w:val="22"/>
          <w:lang w:val="uk-UA"/>
        </w:rPr>
        <w:t>авчого комітету Канівської міської ради</w:t>
      </w:r>
      <w:r w:rsidR="00C636E9">
        <w:rPr>
          <w:sz w:val="22"/>
          <w:szCs w:val="22"/>
          <w:lang w:val="uk-UA"/>
        </w:rPr>
        <w:t xml:space="preserve"> від 30.10.2019 №320 «Про Порядок надання натуральної допомоги (безкоштовне виділення дров) членам Канівської об’єднаної територіальної громади</w:t>
      </w:r>
      <w:r w:rsidR="0083070F" w:rsidRPr="001077E6">
        <w:rPr>
          <w:sz w:val="22"/>
          <w:szCs w:val="22"/>
          <w:lang w:val="uk-UA"/>
        </w:rPr>
        <w:t xml:space="preserve">», </w:t>
      </w:r>
      <w:r w:rsidR="005D46F7" w:rsidRPr="001077E6">
        <w:rPr>
          <w:sz w:val="22"/>
          <w:szCs w:val="22"/>
          <w:lang w:val="uk-UA"/>
        </w:rPr>
        <w:t xml:space="preserve">Статуту комунального підприємства «Місто» </w:t>
      </w:r>
      <w:r w:rsidR="00C636E9">
        <w:rPr>
          <w:sz w:val="22"/>
          <w:szCs w:val="22"/>
          <w:lang w:val="uk-UA"/>
        </w:rPr>
        <w:t xml:space="preserve">в зв’язку з кадровими змінами </w:t>
      </w:r>
      <w:r w:rsidR="005D46F7" w:rsidRPr="001077E6">
        <w:rPr>
          <w:sz w:val="22"/>
          <w:szCs w:val="22"/>
          <w:lang w:val="uk-UA"/>
        </w:rPr>
        <w:t>та з метою матеріальної підтримки громадян, які опинилися в скрутному становищі внаслідок непередбачених обставин, виконавчий комітет Канівської міської ради</w:t>
      </w:r>
    </w:p>
    <w:p w:rsidR="005D46F7" w:rsidRPr="001077E6" w:rsidRDefault="005D46F7" w:rsidP="0083070F">
      <w:pPr>
        <w:jc w:val="both"/>
        <w:rPr>
          <w:sz w:val="22"/>
          <w:szCs w:val="22"/>
          <w:lang w:val="uk-UA"/>
        </w:rPr>
      </w:pPr>
    </w:p>
    <w:p w:rsidR="005D46F7" w:rsidRPr="001077E6" w:rsidRDefault="005D46F7" w:rsidP="0083070F">
      <w:pPr>
        <w:jc w:val="both"/>
        <w:rPr>
          <w:sz w:val="22"/>
          <w:szCs w:val="22"/>
          <w:lang w:val="uk-UA"/>
        </w:rPr>
      </w:pPr>
      <w:r w:rsidRPr="001077E6">
        <w:rPr>
          <w:sz w:val="22"/>
          <w:szCs w:val="22"/>
          <w:lang w:val="uk-UA"/>
        </w:rPr>
        <w:t>ВИРІШИВ:</w:t>
      </w:r>
    </w:p>
    <w:p w:rsidR="005D46F7" w:rsidRPr="001077E6" w:rsidRDefault="005D46F7" w:rsidP="00EB016B">
      <w:pPr>
        <w:ind w:firstLine="567"/>
        <w:jc w:val="both"/>
        <w:rPr>
          <w:sz w:val="22"/>
          <w:szCs w:val="22"/>
          <w:lang w:val="uk-UA"/>
        </w:rPr>
      </w:pPr>
    </w:p>
    <w:p w:rsidR="00C636E9" w:rsidRDefault="00C636E9" w:rsidP="00EB016B">
      <w:pPr>
        <w:numPr>
          <w:ilvl w:val="0"/>
          <w:numId w:val="17"/>
        </w:numPr>
        <w:tabs>
          <w:tab w:val="clear" w:pos="720"/>
        </w:tabs>
        <w:ind w:left="0"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Внести зміни до рішення виконавчого комітету Канівської міської ради від 30.10.2019 №320 «Про Порядок надання натуральної допомоги (безкоштовне виділення дров) членам Канівської об’єднаної територіальної громади</w:t>
      </w:r>
      <w:r w:rsidRPr="001077E6">
        <w:rPr>
          <w:sz w:val="22"/>
          <w:szCs w:val="22"/>
          <w:lang w:val="uk-UA"/>
        </w:rPr>
        <w:t>»</w:t>
      </w:r>
      <w:r w:rsidR="00EB016B">
        <w:rPr>
          <w:sz w:val="22"/>
          <w:szCs w:val="22"/>
          <w:lang w:val="uk-UA"/>
        </w:rPr>
        <w:t>,</w:t>
      </w:r>
      <w:r w:rsidR="00866ABE">
        <w:rPr>
          <w:sz w:val="22"/>
          <w:szCs w:val="22"/>
          <w:lang w:val="uk-UA"/>
        </w:rPr>
        <w:t xml:space="preserve"> </w:t>
      </w:r>
      <w:r w:rsidR="00EB016B">
        <w:rPr>
          <w:sz w:val="22"/>
          <w:szCs w:val="22"/>
          <w:lang w:val="uk-UA"/>
        </w:rPr>
        <w:t xml:space="preserve">затвердивши додаток 2 в новій редакції </w:t>
      </w:r>
      <w:r w:rsidR="00866ABE">
        <w:rPr>
          <w:sz w:val="22"/>
          <w:szCs w:val="22"/>
          <w:lang w:val="uk-UA"/>
        </w:rPr>
        <w:t>згідно з додатком.</w:t>
      </w:r>
    </w:p>
    <w:p w:rsidR="00E14374" w:rsidRDefault="00E14374" w:rsidP="00E14374">
      <w:pPr>
        <w:ind w:left="567"/>
        <w:jc w:val="both"/>
        <w:rPr>
          <w:sz w:val="22"/>
          <w:szCs w:val="22"/>
          <w:lang w:val="uk-UA"/>
        </w:rPr>
      </w:pPr>
    </w:p>
    <w:p w:rsidR="003F4B48" w:rsidRPr="001077E6" w:rsidRDefault="00866ABE" w:rsidP="00EB016B">
      <w:pPr>
        <w:numPr>
          <w:ilvl w:val="0"/>
          <w:numId w:val="17"/>
        </w:numPr>
        <w:tabs>
          <w:tab w:val="clear" w:pos="720"/>
        </w:tabs>
        <w:ind w:left="0"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Організацію та к</w:t>
      </w:r>
      <w:r w:rsidR="003F4B48" w:rsidRPr="001077E6">
        <w:rPr>
          <w:sz w:val="22"/>
          <w:szCs w:val="22"/>
          <w:lang w:val="uk-UA"/>
        </w:rPr>
        <w:t xml:space="preserve">онтроль за виконанням рішення покласти на </w:t>
      </w:r>
      <w:r w:rsidR="00675799">
        <w:rPr>
          <w:sz w:val="22"/>
          <w:szCs w:val="22"/>
          <w:lang w:val="uk-UA"/>
        </w:rPr>
        <w:t>заступника міського голови</w:t>
      </w:r>
      <w:r w:rsidR="00675799" w:rsidRPr="00675799">
        <w:rPr>
          <w:lang w:val="uk-UA"/>
        </w:rPr>
        <w:t xml:space="preserve"> з питань діяльності виконавчих органів</w:t>
      </w:r>
      <w:r w:rsidR="00675799">
        <w:rPr>
          <w:sz w:val="20"/>
          <w:szCs w:val="20"/>
          <w:lang w:val="uk-UA"/>
        </w:rPr>
        <w:t xml:space="preserve"> </w:t>
      </w:r>
      <w:r w:rsidR="00675799" w:rsidRPr="00675799">
        <w:rPr>
          <w:lang w:val="uk-UA"/>
        </w:rPr>
        <w:t xml:space="preserve">ради </w:t>
      </w:r>
      <w:r>
        <w:rPr>
          <w:sz w:val="22"/>
          <w:szCs w:val="22"/>
          <w:lang w:val="uk-UA"/>
        </w:rPr>
        <w:t xml:space="preserve">Москаленко Г.М. та відділ з питань </w:t>
      </w:r>
      <w:proofErr w:type="spellStart"/>
      <w:r>
        <w:rPr>
          <w:sz w:val="22"/>
          <w:szCs w:val="22"/>
          <w:lang w:val="uk-UA"/>
        </w:rPr>
        <w:t>житлово</w:t>
      </w:r>
      <w:proofErr w:type="spellEnd"/>
      <w:r>
        <w:rPr>
          <w:sz w:val="22"/>
          <w:szCs w:val="22"/>
          <w:lang w:val="uk-UA"/>
        </w:rPr>
        <w:t xml:space="preserve"> – комунального господарства, інфраструктури та </w:t>
      </w:r>
      <w:proofErr w:type="spellStart"/>
      <w:r>
        <w:rPr>
          <w:sz w:val="22"/>
          <w:szCs w:val="22"/>
          <w:lang w:val="uk-UA"/>
        </w:rPr>
        <w:t>енергоефективності</w:t>
      </w:r>
      <w:proofErr w:type="spellEnd"/>
      <w:r>
        <w:rPr>
          <w:sz w:val="22"/>
          <w:szCs w:val="22"/>
          <w:lang w:val="uk-UA"/>
        </w:rPr>
        <w:t xml:space="preserve"> Стадник Т.П.</w:t>
      </w:r>
    </w:p>
    <w:p w:rsidR="003F4B48" w:rsidRDefault="003F4B48" w:rsidP="00EB016B">
      <w:pPr>
        <w:ind w:firstLine="567"/>
        <w:jc w:val="both"/>
        <w:rPr>
          <w:sz w:val="22"/>
          <w:szCs w:val="22"/>
          <w:lang w:val="uk-UA"/>
        </w:rPr>
      </w:pPr>
    </w:p>
    <w:p w:rsidR="00E14374" w:rsidRDefault="00E14374" w:rsidP="00EB016B">
      <w:pPr>
        <w:ind w:firstLine="567"/>
        <w:jc w:val="both"/>
        <w:rPr>
          <w:sz w:val="22"/>
          <w:szCs w:val="22"/>
          <w:lang w:val="uk-UA"/>
        </w:rPr>
      </w:pPr>
    </w:p>
    <w:p w:rsidR="00E14374" w:rsidRPr="001077E6" w:rsidRDefault="00E14374" w:rsidP="00EB016B">
      <w:pPr>
        <w:ind w:firstLine="567"/>
        <w:jc w:val="both"/>
        <w:rPr>
          <w:sz w:val="22"/>
          <w:szCs w:val="22"/>
          <w:lang w:val="uk-UA"/>
        </w:rPr>
      </w:pPr>
    </w:p>
    <w:p w:rsidR="003F4B48" w:rsidRPr="001077E6" w:rsidRDefault="003F4B48" w:rsidP="003F4B48">
      <w:pPr>
        <w:jc w:val="both"/>
        <w:rPr>
          <w:sz w:val="22"/>
          <w:szCs w:val="22"/>
          <w:lang w:val="uk-UA"/>
        </w:rPr>
      </w:pPr>
      <w:r w:rsidRPr="001077E6">
        <w:rPr>
          <w:sz w:val="22"/>
          <w:szCs w:val="22"/>
          <w:lang w:val="uk-UA"/>
        </w:rPr>
        <w:t>Міський голова</w:t>
      </w:r>
      <w:r w:rsidR="00866ABE">
        <w:rPr>
          <w:sz w:val="22"/>
          <w:szCs w:val="22"/>
          <w:lang w:val="uk-UA"/>
        </w:rPr>
        <w:tab/>
      </w:r>
      <w:r w:rsidR="00866ABE">
        <w:rPr>
          <w:sz w:val="22"/>
          <w:szCs w:val="22"/>
          <w:lang w:val="uk-UA"/>
        </w:rPr>
        <w:tab/>
      </w:r>
      <w:r w:rsidR="00866ABE">
        <w:rPr>
          <w:sz w:val="22"/>
          <w:szCs w:val="22"/>
          <w:lang w:val="uk-UA"/>
        </w:rPr>
        <w:tab/>
      </w:r>
      <w:r w:rsidR="00866ABE">
        <w:rPr>
          <w:sz w:val="22"/>
          <w:szCs w:val="22"/>
          <w:lang w:val="uk-UA"/>
        </w:rPr>
        <w:tab/>
      </w:r>
      <w:r w:rsidR="00866ABE">
        <w:rPr>
          <w:sz w:val="22"/>
          <w:szCs w:val="22"/>
          <w:lang w:val="uk-UA"/>
        </w:rPr>
        <w:tab/>
      </w:r>
      <w:r w:rsidR="00866ABE">
        <w:rPr>
          <w:sz w:val="22"/>
          <w:szCs w:val="22"/>
          <w:lang w:val="uk-UA"/>
        </w:rPr>
        <w:tab/>
      </w:r>
      <w:r w:rsidR="00866ABE">
        <w:rPr>
          <w:sz w:val="22"/>
          <w:szCs w:val="22"/>
          <w:lang w:val="uk-UA"/>
        </w:rPr>
        <w:tab/>
      </w:r>
      <w:r w:rsidRPr="001077E6">
        <w:rPr>
          <w:sz w:val="22"/>
          <w:szCs w:val="22"/>
          <w:lang w:val="uk-UA"/>
        </w:rPr>
        <w:t>Ігор РЕНЬКАС</w:t>
      </w:r>
    </w:p>
    <w:p w:rsidR="003F4B48" w:rsidRPr="001077E6" w:rsidRDefault="003F4B48" w:rsidP="003F4B48">
      <w:pPr>
        <w:jc w:val="both"/>
        <w:rPr>
          <w:sz w:val="22"/>
          <w:szCs w:val="22"/>
          <w:lang w:val="uk-UA"/>
        </w:rPr>
      </w:pPr>
    </w:p>
    <w:p w:rsidR="003F4B48" w:rsidRPr="001077E6" w:rsidRDefault="003F4B48" w:rsidP="003F4B48">
      <w:pPr>
        <w:jc w:val="both"/>
        <w:rPr>
          <w:sz w:val="22"/>
          <w:szCs w:val="22"/>
          <w:lang w:val="uk-UA"/>
        </w:rPr>
      </w:pPr>
      <w:r w:rsidRPr="001077E6">
        <w:rPr>
          <w:sz w:val="22"/>
          <w:szCs w:val="22"/>
          <w:lang w:val="uk-UA"/>
        </w:rPr>
        <w:t>Керуючий справами</w:t>
      </w:r>
      <w:r w:rsidR="00866ABE">
        <w:rPr>
          <w:sz w:val="22"/>
          <w:szCs w:val="22"/>
          <w:lang w:val="uk-UA"/>
        </w:rPr>
        <w:tab/>
      </w:r>
      <w:r w:rsidR="00866ABE">
        <w:rPr>
          <w:sz w:val="22"/>
          <w:szCs w:val="22"/>
          <w:lang w:val="uk-UA"/>
        </w:rPr>
        <w:tab/>
      </w:r>
      <w:r w:rsidR="00866ABE">
        <w:rPr>
          <w:sz w:val="22"/>
          <w:szCs w:val="22"/>
          <w:lang w:val="uk-UA"/>
        </w:rPr>
        <w:tab/>
      </w:r>
      <w:r w:rsidR="00866ABE">
        <w:rPr>
          <w:sz w:val="22"/>
          <w:szCs w:val="22"/>
          <w:lang w:val="uk-UA"/>
        </w:rPr>
        <w:tab/>
      </w:r>
      <w:r w:rsidR="00866ABE">
        <w:rPr>
          <w:sz w:val="22"/>
          <w:szCs w:val="22"/>
          <w:lang w:val="uk-UA"/>
        </w:rPr>
        <w:tab/>
      </w:r>
      <w:r w:rsidR="00866ABE">
        <w:rPr>
          <w:sz w:val="22"/>
          <w:szCs w:val="22"/>
          <w:lang w:val="uk-UA"/>
        </w:rPr>
        <w:tab/>
      </w:r>
      <w:r w:rsidR="00866ABE">
        <w:rPr>
          <w:sz w:val="22"/>
          <w:szCs w:val="22"/>
          <w:lang w:val="uk-UA"/>
        </w:rPr>
        <w:tab/>
      </w:r>
      <w:r w:rsidRPr="001077E6">
        <w:rPr>
          <w:sz w:val="22"/>
          <w:szCs w:val="22"/>
          <w:lang w:val="uk-UA"/>
        </w:rPr>
        <w:t>Володимир СВЯТЕЛИК</w:t>
      </w:r>
    </w:p>
    <w:p w:rsidR="003F4B48" w:rsidRPr="001077E6" w:rsidRDefault="003F4B48" w:rsidP="003F4B48">
      <w:pPr>
        <w:jc w:val="both"/>
        <w:rPr>
          <w:sz w:val="22"/>
          <w:szCs w:val="22"/>
          <w:lang w:val="uk-UA"/>
        </w:rPr>
      </w:pPr>
    </w:p>
    <w:p w:rsidR="003F4B48" w:rsidRPr="001077E6" w:rsidRDefault="003F4B48" w:rsidP="003F4B48">
      <w:pPr>
        <w:jc w:val="both"/>
        <w:rPr>
          <w:sz w:val="22"/>
          <w:szCs w:val="22"/>
          <w:lang w:val="uk-UA"/>
        </w:rPr>
      </w:pPr>
      <w:r w:rsidRPr="001077E6">
        <w:rPr>
          <w:sz w:val="22"/>
          <w:szCs w:val="22"/>
          <w:lang w:val="uk-UA"/>
        </w:rPr>
        <w:t>ПОГОДЖЕНО:</w:t>
      </w:r>
    </w:p>
    <w:p w:rsidR="00166414" w:rsidRDefault="00166414" w:rsidP="003F4B48">
      <w:pPr>
        <w:jc w:val="both"/>
        <w:rPr>
          <w:sz w:val="22"/>
          <w:szCs w:val="22"/>
          <w:lang w:val="uk-UA"/>
        </w:rPr>
      </w:pPr>
    </w:p>
    <w:p w:rsidR="00675799" w:rsidRDefault="00675799" w:rsidP="003F4B48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Заступник міського голови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>Галина МОСКАЛЕНКО</w:t>
      </w:r>
    </w:p>
    <w:p w:rsidR="00675799" w:rsidRPr="001077E6" w:rsidRDefault="00675799" w:rsidP="003F4B48">
      <w:pPr>
        <w:jc w:val="both"/>
        <w:rPr>
          <w:sz w:val="22"/>
          <w:szCs w:val="22"/>
          <w:lang w:val="uk-UA"/>
        </w:rPr>
      </w:pPr>
    </w:p>
    <w:p w:rsidR="003F4B48" w:rsidRPr="001077E6" w:rsidRDefault="00866ABE" w:rsidP="00866ABE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Начальник відділу з питань </w:t>
      </w:r>
      <w:proofErr w:type="spellStart"/>
      <w:r>
        <w:rPr>
          <w:sz w:val="22"/>
          <w:szCs w:val="22"/>
          <w:lang w:val="uk-UA"/>
        </w:rPr>
        <w:t>житлово</w:t>
      </w:r>
      <w:proofErr w:type="spellEnd"/>
      <w:r>
        <w:rPr>
          <w:sz w:val="22"/>
          <w:szCs w:val="22"/>
          <w:lang w:val="uk-UA"/>
        </w:rPr>
        <w:t xml:space="preserve"> – комунального</w:t>
      </w:r>
      <w:r>
        <w:rPr>
          <w:sz w:val="22"/>
          <w:szCs w:val="22"/>
          <w:lang w:val="uk-UA"/>
        </w:rPr>
        <w:br/>
        <w:t xml:space="preserve">господарства, інфраструктури та </w:t>
      </w:r>
      <w:proofErr w:type="spellStart"/>
      <w:r>
        <w:rPr>
          <w:sz w:val="22"/>
          <w:szCs w:val="22"/>
          <w:lang w:val="uk-UA"/>
        </w:rPr>
        <w:t>енергоефективності</w:t>
      </w:r>
      <w:proofErr w:type="spellEnd"/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>Тетяна СТАДНИК</w:t>
      </w:r>
    </w:p>
    <w:p w:rsidR="00166414" w:rsidRPr="001077E6" w:rsidRDefault="00166414" w:rsidP="003F4B48">
      <w:pPr>
        <w:jc w:val="both"/>
        <w:rPr>
          <w:sz w:val="22"/>
          <w:szCs w:val="22"/>
          <w:lang w:val="uk-UA"/>
        </w:rPr>
      </w:pPr>
    </w:p>
    <w:p w:rsidR="003F4B48" w:rsidRPr="001077E6" w:rsidRDefault="003F4B48" w:rsidP="003F4B48">
      <w:pPr>
        <w:jc w:val="both"/>
        <w:rPr>
          <w:sz w:val="22"/>
          <w:szCs w:val="22"/>
          <w:lang w:val="uk-UA"/>
        </w:rPr>
      </w:pPr>
      <w:r w:rsidRPr="001077E6">
        <w:rPr>
          <w:sz w:val="22"/>
          <w:szCs w:val="22"/>
          <w:lang w:val="uk-UA"/>
        </w:rPr>
        <w:t>Начальник юридичного відділу</w:t>
      </w:r>
      <w:r w:rsidR="00675799">
        <w:rPr>
          <w:sz w:val="22"/>
          <w:szCs w:val="22"/>
          <w:lang w:val="uk-UA"/>
        </w:rPr>
        <w:tab/>
      </w:r>
      <w:r w:rsidR="00675799">
        <w:rPr>
          <w:sz w:val="22"/>
          <w:szCs w:val="22"/>
          <w:lang w:val="uk-UA"/>
        </w:rPr>
        <w:tab/>
      </w:r>
      <w:r w:rsidR="00675799">
        <w:rPr>
          <w:sz w:val="22"/>
          <w:szCs w:val="22"/>
          <w:lang w:val="uk-UA"/>
        </w:rPr>
        <w:tab/>
      </w:r>
      <w:r w:rsidR="00675799">
        <w:rPr>
          <w:sz w:val="22"/>
          <w:szCs w:val="22"/>
          <w:lang w:val="uk-UA"/>
        </w:rPr>
        <w:tab/>
      </w:r>
      <w:r w:rsidR="00675799">
        <w:rPr>
          <w:sz w:val="22"/>
          <w:szCs w:val="22"/>
          <w:lang w:val="uk-UA"/>
        </w:rPr>
        <w:tab/>
      </w:r>
      <w:r w:rsidRPr="001077E6">
        <w:rPr>
          <w:sz w:val="22"/>
          <w:szCs w:val="22"/>
          <w:lang w:val="uk-UA"/>
        </w:rPr>
        <w:t>Наталія ЛІСОВА</w:t>
      </w:r>
    </w:p>
    <w:p w:rsidR="00166414" w:rsidRPr="001077E6" w:rsidRDefault="00166414" w:rsidP="003F4B48">
      <w:pPr>
        <w:jc w:val="both"/>
        <w:rPr>
          <w:sz w:val="20"/>
          <w:szCs w:val="20"/>
          <w:lang w:val="uk-UA"/>
        </w:rPr>
      </w:pPr>
    </w:p>
    <w:p w:rsidR="001077E6" w:rsidRDefault="001077E6" w:rsidP="003F4B48">
      <w:pPr>
        <w:jc w:val="both"/>
        <w:rPr>
          <w:sz w:val="20"/>
          <w:szCs w:val="20"/>
          <w:lang w:val="uk-UA"/>
        </w:rPr>
        <w:sectPr w:rsidR="001077E6" w:rsidSect="00EB016B">
          <w:footnotePr>
            <w:pos w:val="beneathText"/>
          </w:footnotePr>
          <w:pgSz w:w="11906" w:h="16838"/>
          <w:pgMar w:top="1134" w:right="567" w:bottom="1134" w:left="1701" w:header="720" w:footer="720" w:gutter="0"/>
          <w:cols w:space="720"/>
          <w:docGrid w:linePitch="360"/>
        </w:sectPr>
      </w:pPr>
    </w:p>
    <w:p w:rsidR="001077E6" w:rsidRDefault="001077E6" w:rsidP="001973E9">
      <w:pPr>
        <w:ind w:firstLine="567"/>
        <w:jc w:val="both"/>
        <w:rPr>
          <w:lang w:val="uk-UA"/>
        </w:rPr>
      </w:pPr>
    </w:p>
    <w:p w:rsidR="00C655D6" w:rsidRPr="001077E6" w:rsidRDefault="00C655D6" w:rsidP="0082522D">
      <w:pPr>
        <w:ind w:left="6804"/>
        <w:rPr>
          <w:sz w:val="18"/>
          <w:szCs w:val="18"/>
          <w:lang w:val="uk-UA"/>
        </w:rPr>
      </w:pPr>
      <w:r w:rsidRPr="001077E6">
        <w:rPr>
          <w:sz w:val="18"/>
          <w:szCs w:val="18"/>
          <w:lang w:val="uk-UA"/>
        </w:rPr>
        <w:t>Додаток</w:t>
      </w:r>
    </w:p>
    <w:p w:rsidR="00C655D6" w:rsidRPr="001077E6" w:rsidRDefault="00C655D6" w:rsidP="00D62A08">
      <w:pPr>
        <w:ind w:left="6804"/>
        <w:rPr>
          <w:sz w:val="18"/>
          <w:szCs w:val="18"/>
          <w:lang w:val="uk-UA"/>
        </w:rPr>
      </w:pPr>
      <w:r w:rsidRPr="001077E6">
        <w:rPr>
          <w:sz w:val="18"/>
          <w:szCs w:val="18"/>
          <w:lang w:val="uk-UA"/>
        </w:rPr>
        <w:t>до рішення виконавчого комітету</w:t>
      </w:r>
    </w:p>
    <w:p w:rsidR="00C655D6" w:rsidRPr="001077E6" w:rsidRDefault="00C655D6" w:rsidP="00D62A08">
      <w:pPr>
        <w:ind w:left="6804"/>
        <w:rPr>
          <w:sz w:val="18"/>
          <w:szCs w:val="18"/>
          <w:lang w:val="uk-UA"/>
        </w:rPr>
      </w:pPr>
      <w:r w:rsidRPr="001077E6">
        <w:rPr>
          <w:sz w:val="18"/>
          <w:szCs w:val="18"/>
          <w:lang w:val="uk-UA"/>
        </w:rPr>
        <w:t>від __________  20</w:t>
      </w:r>
      <w:r w:rsidR="00675799">
        <w:rPr>
          <w:sz w:val="18"/>
          <w:szCs w:val="18"/>
          <w:lang w:val="uk-UA"/>
        </w:rPr>
        <w:t>21</w:t>
      </w:r>
      <w:r w:rsidRPr="001077E6">
        <w:rPr>
          <w:sz w:val="18"/>
          <w:szCs w:val="18"/>
          <w:lang w:val="uk-UA"/>
        </w:rPr>
        <w:t xml:space="preserve"> № _____</w:t>
      </w:r>
    </w:p>
    <w:p w:rsidR="0082522D" w:rsidRDefault="0082522D" w:rsidP="00C655D6">
      <w:pPr>
        <w:jc w:val="center"/>
        <w:rPr>
          <w:b/>
          <w:lang w:val="uk-UA"/>
        </w:rPr>
      </w:pPr>
    </w:p>
    <w:p w:rsidR="00C655D6" w:rsidRPr="00C655D6" w:rsidRDefault="00C655D6" w:rsidP="00C655D6">
      <w:pPr>
        <w:jc w:val="center"/>
        <w:rPr>
          <w:b/>
          <w:lang w:val="uk-UA"/>
        </w:rPr>
      </w:pPr>
      <w:r w:rsidRPr="00C655D6">
        <w:rPr>
          <w:b/>
          <w:lang w:val="uk-UA"/>
        </w:rPr>
        <w:t>СКЛАД</w:t>
      </w:r>
    </w:p>
    <w:p w:rsidR="00C655D6" w:rsidRDefault="00C655D6" w:rsidP="00C655D6">
      <w:pPr>
        <w:jc w:val="center"/>
        <w:rPr>
          <w:lang w:val="uk-UA"/>
        </w:rPr>
      </w:pPr>
      <w:r>
        <w:rPr>
          <w:lang w:val="uk-UA"/>
        </w:rPr>
        <w:t>комісії по розгляду звернень громадян</w:t>
      </w:r>
    </w:p>
    <w:p w:rsidR="00C655D6" w:rsidRDefault="00C655D6" w:rsidP="00C655D6">
      <w:pPr>
        <w:jc w:val="center"/>
        <w:rPr>
          <w:lang w:val="uk-UA"/>
        </w:rPr>
      </w:pPr>
      <w:r>
        <w:rPr>
          <w:lang w:val="uk-UA"/>
        </w:rPr>
        <w:t>Канівської об’єднаної територіальної громади</w:t>
      </w:r>
    </w:p>
    <w:p w:rsidR="00C655D6" w:rsidRDefault="00C655D6" w:rsidP="00C655D6">
      <w:pPr>
        <w:jc w:val="center"/>
        <w:rPr>
          <w:lang w:val="uk-UA"/>
        </w:rPr>
      </w:pPr>
      <w:r>
        <w:rPr>
          <w:lang w:val="uk-UA"/>
        </w:rPr>
        <w:t>щодо надання натуральної допомоги</w:t>
      </w:r>
    </w:p>
    <w:p w:rsidR="00C655D6" w:rsidRDefault="00C655D6" w:rsidP="00C655D6">
      <w:pPr>
        <w:jc w:val="center"/>
        <w:rPr>
          <w:lang w:val="uk-UA"/>
        </w:rPr>
      </w:pPr>
      <w:r>
        <w:rPr>
          <w:lang w:val="uk-UA"/>
        </w:rPr>
        <w:t>(безкоштовного виділення дров)</w:t>
      </w:r>
    </w:p>
    <w:p w:rsidR="00675799" w:rsidRDefault="00675799" w:rsidP="00C655D6">
      <w:pPr>
        <w:jc w:val="center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5778"/>
      </w:tblGrid>
      <w:tr w:rsidR="00C655D6" w:rsidRPr="00DB764F" w:rsidTr="001B26C4">
        <w:trPr>
          <w:trHeight w:val="707"/>
        </w:trPr>
        <w:tc>
          <w:tcPr>
            <w:tcW w:w="3652" w:type="dxa"/>
            <w:vAlign w:val="center"/>
          </w:tcPr>
          <w:p w:rsidR="00675799" w:rsidRPr="00DB764F" w:rsidRDefault="00675799" w:rsidP="001B26C4">
            <w:pPr>
              <w:rPr>
                <w:lang w:val="uk-UA"/>
              </w:rPr>
            </w:pPr>
            <w:r w:rsidRPr="00DB764F">
              <w:rPr>
                <w:lang w:val="uk-UA"/>
              </w:rPr>
              <w:t xml:space="preserve">МОСКАЛЕНКО </w:t>
            </w:r>
          </w:p>
          <w:p w:rsidR="00C655D6" w:rsidRPr="00DB764F" w:rsidRDefault="00675799" w:rsidP="001B26C4">
            <w:pPr>
              <w:rPr>
                <w:lang w:val="uk-UA"/>
              </w:rPr>
            </w:pPr>
            <w:r w:rsidRPr="00DB764F">
              <w:rPr>
                <w:lang w:val="uk-UA"/>
              </w:rPr>
              <w:t>Галина Михайлівна</w:t>
            </w:r>
          </w:p>
        </w:tc>
        <w:tc>
          <w:tcPr>
            <w:tcW w:w="5778" w:type="dxa"/>
            <w:vAlign w:val="center"/>
          </w:tcPr>
          <w:p w:rsidR="008A74A5" w:rsidRPr="00DB764F" w:rsidRDefault="00675799" w:rsidP="00675799">
            <w:pPr>
              <w:rPr>
                <w:b/>
                <w:lang w:val="uk-UA"/>
              </w:rPr>
            </w:pPr>
            <w:r w:rsidRPr="00DB764F">
              <w:rPr>
                <w:lang w:val="uk-UA"/>
              </w:rPr>
              <w:t>Заступник міського голови з питань діяльності виконавчих органів ради</w:t>
            </w:r>
            <w:r w:rsidR="008A74A5" w:rsidRPr="00DB764F">
              <w:rPr>
                <w:lang w:val="uk-UA"/>
              </w:rPr>
              <w:t>,</w:t>
            </w:r>
            <w:r w:rsidR="001B26C4" w:rsidRPr="00DB764F">
              <w:rPr>
                <w:lang w:val="uk-UA"/>
              </w:rPr>
              <w:t xml:space="preserve"> </w:t>
            </w:r>
            <w:r w:rsidR="004409A7" w:rsidRPr="00DB764F">
              <w:rPr>
                <w:b/>
                <w:lang w:val="uk-UA"/>
              </w:rPr>
              <w:t>г</w:t>
            </w:r>
            <w:r w:rsidR="008A74A5" w:rsidRPr="00DB764F">
              <w:rPr>
                <w:b/>
                <w:lang w:val="uk-UA"/>
              </w:rPr>
              <w:t>олова комісії</w:t>
            </w:r>
          </w:p>
        </w:tc>
      </w:tr>
      <w:tr w:rsidR="00C655D6" w:rsidRPr="00DB764F" w:rsidTr="001B26C4">
        <w:trPr>
          <w:trHeight w:val="405"/>
        </w:trPr>
        <w:tc>
          <w:tcPr>
            <w:tcW w:w="3652" w:type="dxa"/>
            <w:vAlign w:val="center"/>
          </w:tcPr>
          <w:p w:rsidR="00667C9C" w:rsidRPr="00DB764F" w:rsidRDefault="00C655D6" w:rsidP="001B26C4">
            <w:pPr>
              <w:rPr>
                <w:lang w:val="uk-UA"/>
              </w:rPr>
            </w:pPr>
            <w:r w:rsidRPr="00DB764F">
              <w:rPr>
                <w:lang w:val="uk-UA"/>
              </w:rPr>
              <w:t>С</w:t>
            </w:r>
            <w:r w:rsidR="00667C9C" w:rsidRPr="00DB764F">
              <w:rPr>
                <w:lang w:val="uk-UA"/>
              </w:rPr>
              <w:t>ТАДНИК</w:t>
            </w:r>
          </w:p>
          <w:p w:rsidR="00C655D6" w:rsidRPr="00DB764F" w:rsidRDefault="00C655D6" w:rsidP="001B26C4">
            <w:pPr>
              <w:rPr>
                <w:lang w:val="uk-UA"/>
              </w:rPr>
            </w:pPr>
            <w:r w:rsidRPr="00DB764F">
              <w:rPr>
                <w:lang w:val="uk-UA"/>
              </w:rPr>
              <w:t>Тетяна</w:t>
            </w:r>
            <w:r w:rsidR="00667C9C" w:rsidRPr="00DB764F">
              <w:rPr>
                <w:lang w:val="uk-UA"/>
              </w:rPr>
              <w:t xml:space="preserve"> Петрівна</w:t>
            </w:r>
          </w:p>
        </w:tc>
        <w:tc>
          <w:tcPr>
            <w:tcW w:w="5778" w:type="dxa"/>
            <w:vAlign w:val="center"/>
          </w:tcPr>
          <w:p w:rsidR="00C655D6" w:rsidRPr="00DB764F" w:rsidRDefault="008A74A5" w:rsidP="00675799">
            <w:pPr>
              <w:rPr>
                <w:b/>
                <w:lang w:val="uk-UA"/>
              </w:rPr>
            </w:pPr>
            <w:r w:rsidRPr="00DB764F">
              <w:rPr>
                <w:lang w:val="uk-UA"/>
              </w:rPr>
              <w:t xml:space="preserve">Начальник </w:t>
            </w:r>
            <w:r w:rsidR="00675799" w:rsidRPr="00DB764F">
              <w:rPr>
                <w:lang w:val="uk-UA"/>
              </w:rPr>
              <w:t xml:space="preserve">відділу з питань </w:t>
            </w:r>
            <w:proofErr w:type="spellStart"/>
            <w:r w:rsidR="00675799" w:rsidRPr="00DB764F">
              <w:rPr>
                <w:lang w:val="uk-UA"/>
              </w:rPr>
              <w:t>житлово</w:t>
            </w:r>
            <w:proofErr w:type="spellEnd"/>
            <w:r w:rsidR="00675799" w:rsidRPr="00DB764F">
              <w:rPr>
                <w:lang w:val="uk-UA"/>
              </w:rPr>
              <w:t xml:space="preserve"> – комунального господарства, інфраструктури та </w:t>
            </w:r>
            <w:proofErr w:type="spellStart"/>
            <w:r w:rsidR="00675799" w:rsidRPr="00DB764F">
              <w:rPr>
                <w:lang w:val="uk-UA"/>
              </w:rPr>
              <w:t>енергоефективності</w:t>
            </w:r>
            <w:proofErr w:type="spellEnd"/>
            <w:r w:rsidR="004409A7" w:rsidRPr="00DB764F">
              <w:rPr>
                <w:lang w:val="uk-UA"/>
              </w:rPr>
              <w:t xml:space="preserve"> виконавчого комітету Канівської міської ради,</w:t>
            </w:r>
            <w:r w:rsidR="001B26C4" w:rsidRPr="00DB764F">
              <w:rPr>
                <w:lang w:val="uk-UA"/>
              </w:rPr>
              <w:t xml:space="preserve"> </w:t>
            </w:r>
            <w:r w:rsidR="004409A7" w:rsidRPr="00DB764F">
              <w:rPr>
                <w:b/>
                <w:lang w:val="uk-UA"/>
              </w:rPr>
              <w:t>заступник голови комісії</w:t>
            </w:r>
          </w:p>
        </w:tc>
      </w:tr>
      <w:tr w:rsidR="00C655D6" w:rsidRPr="00DB764F" w:rsidTr="001B26C4">
        <w:trPr>
          <w:trHeight w:val="511"/>
        </w:trPr>
        <w:tc>
          <w:tcPr>
            <w:tcW w:w="3652" w:type="dxa"/>
            <w:vAlign w:val="center"/>
          </w:tcPr>
          <w:p w:rsidR="00C655D6" w:rsidRPr="00DB764F" w:rsidRDefault="00675799" w:rsidP="001B26C4">
            <w:pPr>
              <w:rPr>
                <w:lang w:val="uk-UA"/>
              </w:rPr>
            </w:pPr>
            <w:r w:rsidRPr="00DB764F">
              <w:rPr>
                <w:lang w:val="uk-UA"/>
              </w:rPr>
              <w:t>БАЛАН</w:t>
            </w:r>
          </w:p>
          <w:p w:rsidR="00675799" w:rsidRPr="00DB764F" w:rsidRDefault="00675799" w:rsidP="001B26C4">
            <w:pPr>
              <w:rPr>
                <w:lang w:val="uk-UA"/>
              </w:rPr>
            </w:pPr>
            <w:r w:rsidRPr="00DB764F">
              <w:rPr>
                <w:lang w:val="uk-UA"/>
              </w:rPr>
              <w:t>Дмитро Володимирович</w:t>
            </w:r>
          </w:p>
        </w:tc>
        <w:tc>
          <w:tcPr>
            <w:tcW w:w="5778" w:type="dxa"/>
            <w:vAlign w:val="center"/>
          </w:tcPr>
          <w:p w:rsidR="004409A7" w:rsidRPr="00DB764F" w:rsidRDefault="0082522D" w:rsidP="0082522D">
            <w:pPr>
              <w:rPr>
                <w:b/>
                <w:lang w:val="uk-UA"/>
              </w:rPr>
            </w:pPr>
            <w:r w:rsidRPr="00DB764F">
              <w:rPr>
                <w:lang w:val="uk-UA"/>
              </w:rPr>
              <w:t>Г</w:t>
            </w:r>
            <w:r w:rsidR="004409A7" w:rsidRPr="00DB764F">
              <w:rPr>
                <w:lang w:val="uk-UA"/>
              </w:rPr>
              <w:t xml:space="preserve">оловний спеціаліст відділу з питань </w:t>
            </w:r>
            <w:proofErr w:type="spellStart"/>
            <w:r w:rsidR="00675799" w:rsidRPr="00DB764F">
              <w:rPr>
                <w:lang w:val="uk-UA"/>
              </w:rPr>
              <w:t>житлово</w:t>
            </w:r>
            <w:proofErr w:type="spellEnd"/>
            <w:r w:rsidR="00675799" w:rsidRPr="00DB764F">
              <w:rPr>
                <w:lang w:val="uk-UA"/>
              </w:rPr>
              <w:t xml:space="preserve"> – комунального господарства</w:t>
            </w:r>
            <w:r w:rsidR="004409A7" w:rsidRPr="00DB764F">
              <w:rPr>
                <w:lang w:val="uk-UA"/>
              </w:rPr>
              <w:t xml:space="preserve">, інфраструктури та </w:t>
            </w:r>
            <w:proofErr w:type="spellStart"/>
            <w:r w:rsidR="004409A7" w:rsidRPr="00DB764F">
              <w:rPr>
                <w:lang w:val="uk-UA"/>
              </w:rPr>
              <w:t>енергоефективності</w:t>
            </w:r>
            <w:proofErr w:type="spellEnd"/>
            <w:r w:rsidR="001B26C4" w:rsidRPr="00DB764F">
              <w:rPr>
                <w:lang w:val="uk-UA"/>
              </w:rPr>
              <w:t xml:space="preserve"> </w:t>
            </w:r>
            <w:r w:rsidRPr="00DB764F">
              <w:rPr>
                <w:lang w:val="uk-UA"/>
              </w:rPr>
              <w:t xml:space="preserve">виконавчого комітету Канівської міської ради </w:t>
            </w:r>
            <w:r w:rsidR="004409A7" w:rsidRPr="00DB764F">
              <w:rPr>
                <w:b/>
                <w:lang w:val="uk-UA"/>
              </w:rPr>
              <w:t>секретар комісії</w:t>
            </w:r>
          </w:p>
        </w:tc>
      </w:tr>
      <w:tr w:rsidR="004409A7" w:rsidRPr="00DB764F" w:rsidTr="001B26C4">
        <w:trPr>
          <w:trHeight w:val="238"/>
        </w:trPr>
        <w:tc>
          <w:tcPr>
            <w:tcW w:w="9430" w:type="dxa"/>
            <w:gridSpan w:val="2"/>
            <w:vAlign w:val="center"/>
          </w:tcPr>
          <w:p w:rsidR="004409A7" w:rsidRPr="00DB764F" w:rsidRDefault="004409A7" w:rsidP="001B26C4">
            <w:pPr>
              <w:rPr>
                <w:lang w:val="uk-UA"/>
              </w:rPr>
            </w:pPr>
            <w:r w:rsidRPr="00DB764F">
              <w:rPr>
                <w:b/>
                <w:lang w:val="uk-UA"/>
              </w:rPr>
              <w:t>Члени комісії:</w:t>
            </w:r>
          </w:p>
        </w:tc>
      </w:tr>
      <w:tr w:rsidR="00C655D6" w:rsidRPr="00DB764F" w:rsidTr="00FA5881">
        <w:trPr>
          <w:trHeight w:val="425"/>
        </w:trPr>
        <w:tc>
          <w:tcPr>
            <w:tcW w:w="3652" w:type="dxa"/>
            <w:vAlign w:val="center"/>
          </w:tcPr>
          <w:p w:rsidR="00667C9C" w:rsidRPr="00DB764F" w:rsidRDefault="00C655D6" w:rsidP="001B26C4">
            <w:pPr>
              <w:rPr>
                <w:lang w:val="uk-UA"/>
              </w:rPr>
            </w:pPr>
            <w:r w:rsidRPr="00DB764F">
              <w:rPr>
                <w:lang w:val="uk-UA"/>
              </w:rPr>
              <w:t>Г</w:t>
            </w:r>
            <w:r w:rsidR="00667C9C" w:rsidRPr="00DB764F">
              <w:rPr>
                <w:lang w:val="uk-UA"/>
              </w:rPr>
              <w:t>УРА</w:t>
            </w:r>
          </w:p>
          <w:p w:rsidR="00C655D6" w:rsidRPr="00DB764F" w:rsidRDefault="00C655D6" w:rsidP="001B26C4">
            <w:pPr>
              <w:rPr>
                <w:lang w:val="uk-UA"/>
              </w:rPr>
            </w:pPr>
            <w:r w:rsidRPr="00DB764F">
              <w:rPr>
                <w:lang w:val="uk-UA"/>
              </w:rPr>
              <w:t>Наталія</w:t>
            </w:r>
            <w:r w:rsidR="00667C9C" w:rsidRPr="00DB764F">
              <w:rPr>
                <w:lang w:val="uk-UA"/>
              </w:rPr>
              <w:t xml:space="preserve"> Анатоліївна</w:t>
            </w:r>
          </w:p>
        </w:tc>
        <w:tc>
          <w:tcPr>
            <w:tcW w:w="5778" w:type="dxa"/>
            <w:vAlign w:val="center"/>
          </w:tcPr>
          <w:p w:rsidR="00C655D6" w:rsidRPr="00DB764F" w:rsidRDefault="004409A7" w:rsidP="001B26C4">
            <w:pPr>
              <w:rPr>
                <w:lang w:val="uk-UA"/>
              </w:rPr>
            </w:pPr>
            <w:r w:rsidRPr="00DB764F">
              <w:rPr>
                <w:lang w:val="uk-UA"/>
              </w:rPr>
              <w:t>Начальник відділу звернень управління документообігу апарату виконавчого комітету Канівської міської ради</w:t>
            </w:r>
          </w:p>
        </w:tc>
      </w:tr>
      <w:tr w:rsidR="00C655D6" w:rsidRPr="00DB764F" w:rsidTr="00FA5881">
        <w:trPr>
          <w:trHeight w:val="503"/>
        </w:trPr>
        <w:tc>
          <w:tcPr>
            <w:tcW w:w="3652" w:type="dxa"/>
            <w:vAlign w:val="center"/>
          </w:tcPr>
          <w:p w:rsidR="00667C9C" w:rsidRPr="00DB764F" w:rsidRDefault="00C655D6" w:rsidP="001B26C4">
            <w:pPr>
              <w:rPr>
                <w:lang w:val="uk-UA"/>
              </w:rPr>
            </w:pPr>
            <w:r w:rsidRPr="00DB764F">
              <w:rPr>
                <w:lang w:val="uk-UA"/>
              </w:rPr>
              <w:t>Л</w:t>
            </w:r>
            <w:r w:rsidR="00667C9C" w:rsidRPr="00DB764F">
              <w:rPr>
                <w:lang w:val="uk-UA"/>
              </w:rPr>
              <w:t>ІСОВА</w:t>
            </w:r>
          </w:p>
          <w:p w:rsidR="00C655D6" w:rsidRPr="00DB764F" w:rsidRDefault="00C655D6" w:rsidP="001B26C4">
            <w:pPr>
              <w:rPr>
                <w:lang w:val="uk-UA"/>
              </w:rPr>
            </w:pPr>
            <w:r w:rsidRPr="00DB764F">
              <w:rPr>
                <w:lang w:val="uk-UA"/>
              </w:rPr>
              <w:t>Наталія</w:t>
            </w:r>
            <w:r w:rsidR="00667C9C" w:rsidRPr="00DB764F">
              <w:rPr>
                <w:lang w:val="uk-UA"/>
              </w:rPr>
              <w:t xml:space="preserve"> Олександрівна</w:t>
            </w:r>
          </w:p>
        </w:tc>
        <w:tc>
          <w:tcPr>
            <w:tcW w:w="5778" w:type="dxa"/>
            <w:vAlign w:val="center"/>
          </w:tcPr>
          <w:p w:rsidR="00C655D6" w:rsidRPr="00DB764F" w:rsidRDefault="004409A7" w:rsidP="001B26C4">
            <w:pPr>
              <w:rPr>
                <w:lang w:val="uk-UA"/>
              </w:rPr>
            </w:pPr>
            <w:r w:rsidRPr="00DB764F">
              <w:rPr>
                <w:lang w:val="uk-UA"/>
              </w:rPr>
              <w:t>Начальник юридичного відділу виконавчого комітету Канівської міської ради</w:t>
            </w:r>
          </w:p>
        </w:tc>
      </w:tr>
      <w:tr w:rsidR="00C655D6" w:rsidRPr="00DB764F" w:rsidTr="00FA5881">
        <w:trPr>
          <w:trHeight w:val="567"/>
        </w:trPr>
        <w:tc>
          <w:tcPr>
            <w:tcW w:w="3652" w:type="dxa"/>
            <w:vAlign w:val="center"/>
          </w:tcPr>
          <w:p w:rsidR="00667C9C" w:rsidRPr="00DB764F" w:rsidRDefault="00C655D6" w:rsidP="001B26C4">
            <w:pPr>
              <w:rPr>
                <w:lang w:val="uk-UA"/>
              </w:rPr>
            </w:pPr>
            <w:r w:rsidRPr="00DB764F">
              <w:rPr>
                <w:lang w:val="uk-UA"/>
              </w:rPr>
              <w:t>П</w:t>
            </w:r>
            <w:r w:rsidR="00667C9C" w:rsidRPr="00DB764F">
              <w:rPr>
                <w:lang w:val="uk-UA"/>
              </w:rPr>
              <w:t>ЕТРЕНКО</w:t>
            </w:r>
          </w:p>
          <w:p w:rsidR="00C655D6" w:rsidRPr="00DB764F" w:rsidRDefault="00C655D6" w:rsidP="001B26C4">
            <w:pPr>
              <w:rPr>
                <w:lang w:val="uk-UA"/>
              </w:rPr>
            </w:pPr>
            <w:r w:rsidRPr="00DB764F">
              <w:rPr>
                <w:lang w:val="uk-UA"/>
              </w:rPr>
              <w:t>Антоніна</w:t>
            </w:r>
            <w:r w:rsidR="00667C9C" w:rsidRPr="00DB764F">
              <w:rPr>
                <w:lang w:val="uk-UA"/>
              </w:rPr>
              <w:t xml:space="preserve"> Михайлівна</w:t>
            </w:r>
          </w:p>
        </w:tc>
        <w:tc>
          <w:tcPr>
            <w:tcW w:w="5778" w:type="dxa"/>
            <w:vAlign w:val="center"/>
          </w:tcPr>
          <w:p w:rsidR="00C655D6" w:rsidRPr="00DB764F" w:rsidRDefault="004409A7" w:rsidP="0082522D">
            <w:pPr>
              <w:rPr>
                <w:lang w:val="uk-UA"/>
              </w:rPr>
            </w:pPr>
            <w:r w:rsidRPr="00DB764F">
              <w:rPr>
                <w:lang w:val="uk-UA"/>
              </w:rPr>
              <w:t xml:space="preserve">Директор </w:t>
            </w:r>
            <w:proofErr w:type="spellStart"/>
            <w:r w:rsidR="0082522D" w:rsidRPr="00DB764F">
              <w:rPr>
                <w:lang w:val="uk-UA"/>
              </w:rPr>
              <w:t>КУ</w:t>
            </w:r>
            <w:proofErr w:type="spellEnd"/>
            <w:r w:rsidR="0082522D" w:rsidRPr="00DB764F">
              <w:rPr>
                <w:lang w:val="uk-UA"/>
              </w:rPr>
              <w:t xml:space="preserve"> «Територіальний центр надання соціальних послуг» виконавчого комітету Канівської міської ради</w:t>
            </w:r>
          </w:p>
        </w:tc>
      </w:tr>
      <w:tr w:rsidR="00C655D6" w:rsidRPr="00DB764F" w:rsidTr="00FA5881">
        <w:trPr>
          <w:trHeight w:val="561"/>
        </w:trPr>
        <w:tc>
          <w:tcPr>
            <w:tcW w:w="3652" w:type="dxa"/>
            <w:vAlign w:val="center"/>
          </w:tcPr>
          <w:p w:rsidR="00667C9C" w:rsidRPr="00DB764F" w:rsidRDefault="00C655D6" w:rsidP="001B26C4">
            <w:pPr>
              <w:rPr>
                <w:lang w:val="uk-UA"/>
              </w:rPr>
            </w:pPr>
            <w:r w:rsidRPr="00DB764F">
              <w:rPr>
                <w:lang w:val="uk-UA"/>
              </w:rPr>
              <w:t>П</w:t>
            </w:r>
            <w:r w:rsidR="00667C9C" w:rsidRPr="00DB764F">
              <w:rPr>
                <w:lang w:val="uk-UA"/>
              </w:rPr>
              <w:t>ИЛИПЕНКО</w:t>
            </w:r>
          </w:p>
          <w:p w:rsidR="00C655D6" w:rsidRPr="00DB764F" w:rsidRDefault="00C655D6" w:rsidP="001B26C4">
            <w:pPr>
              <w:rPr>
                <w:lang w:val="uk-UA"/>
              </w:rPr>
            </w:pPr>
            <w:r w:rsidRPr="00DB764F">
              <w:rPr>
                <w:lang w:val="uk-UA"/>
              </w:rPr>
              <w:t>Анатолій</w:t>
            </w:r>
            <w:r w:rsidR="00667C9C" w:rsidRPr="00DB764F">
              <w:rPr>
                <w:lang w:val="uk-UA"/>
              </w:rPr>
              <w:t xml:space="preserve"> Григорович</w:t>
            </w:r>
          </w:p>
        </w:tc>
        <w:tc>
          <w:tcPr>
            <w:tcW w:w="5778" w:type="dxa"/>
            <w:vAlign w:val="center"/>
          </w:tcPr>
          <w:p w:rsidR="00C655D6" w:rsidRPr="00DB764F" w:rsidRDefault="004409A7" w:rsidP="001B26C4">
            <w:pPr>
              <w:rPr>
                <w:lang w:val="uk-UA"/>
              </w:rPr>
            </w:pPr>
            <w:r w:rsidRPr="00DB764F">
              <w:rPr>
                <w:lang w:val="uk-UA"/>
              </w:rPr>
              <w:t>Начальник управління соціального захисту виконавчого комітету Канівської міської ради</w:t>
            </w:r>
          </w:p>
        </w:tc>
      </w:tr>
      <w:tr w:rsidR="00C655D6" w:rsidRPr="00DB764F" w:rsidTr="00FA5881">
        <w:trPr>
          <w:trHeight w:val="565"/>
        </w:trPr>
        <w:tc>
          <w:tcPr>
            <w:tcW w:w="3652" w:type="dxa"/>
            <w:vAlign w:val="center"/>
          </w:tcPr>
          <w:p w:rsidR="00667C9C" w:rsidRPr="00DB764F" w:rsidRDefault="00C655D6" w:rsidP="001B26C4">
            <w:pPr>
              <w:rPr>
                <w:lang w:val="uk-UA"/>
              </w:rPr>
            </w:pPr>
            <w:r w:rsidRPr="00DB764F">
              <w:rPr>
                <w:lang w:val="uk-UA"/>
              </w:rPr>
              <w:t>Ш</w:t>
            </w:r>
            <w:r w:rsidR="00667C9C" w:rsidRPr="00DB764F">
              <w:rPr>
                <w:lang w:val="uk-UA"/>
              </w:rPr>
              <w:t>АЙДАРОВ</w:t>
            </w:r>
          </w:p>
          <w:p w:rsidR="00C655D6" w:rsidRPr="00DB764F" w:rsidRDefault="00C655D6" w:rsidP="001B26C4">
            <w:pPr>
              <w:rPr>
                <w:lang w:val="uk-UA"/>
              </w:rPr>
            </w:pPr>
            <w:r w:rsidRPr="00DB764F">
              <w:rPr>
                <w:lang w:val="uk-UA"/>
              </w:rPr>
              <w:t>Дмитро</w:t>
            </w:r>
            <w:r w:rsidR="00667C9C" w:rsidRPr="00DB764F">
              <w:rPr>
                <w:lang w:val="uk-UA"/>
              </w:rPr>
              <w:t xml:space="preserve"> Олександрович</w:t>
            </w:r>
          </w:p>
        </w:tc>
        <w:tc>
          <w:tcPr>
            <w:tcW w:w="5778" w:type="dxa"/>
            <w:vAlign w:val="center"/>
          </w:tcPr>
          <w:p w:rsidR="00C655D6" w:rsidRPr="00DB764F" w:rsidRDefault="004409A7" w:rsidP="001B26C4">
            <w:pPr>
              <w:rPr>
                <w:lang w:val="uk-UA"/>
              </w:rPr>
            </w:pPr>
            <w:r w:rsidRPr="00DB764F">
              <w:rPr>
                <w:lang w:val="uk-UA"/>
              </w:rPr>
              <w:t>Директор комунального підприємства «Місто»</w:t>
            </w:r>
          </w:p>
        </w:tc>
      </w:tr>
    </w:tbl>
    <w:p w:rsidR="004409A7" w:rsidRDefault="004409A7" w:rsidP="004409A7">
      <w:pPr>
        <w:ind w:left="426" w:hanging="426"/>
        <w:jc w:val="both"/>
        <w:rPr>
          <w:lang w:val="uk-UA"/>
        </w:rPr>
      </w:pPr>
    </w:p>
    <w:p w:rsidR="004409A7" w:rsidRDefault="004409A7" w:rsidP="004409A7">
      <w:pPr>
        <w:ind w:left="426" w:hanging="426"/>
        <w:jc w:val="both"/>
        <w:rPr>
          <w:lang w:val="uk-UA"/>
        </w:rPr>
      </w:pPr>
    </w:p>
    <w:p w:rsidR="004409A7" w:rsidRDefault="004409A7" w:rsidP="004409A7">
      <w:pPr>
        <w:ind w:left="426" w:hanging="426"/>
        <w:jc w:val="both"/>
        <w:rPr>
          <w:lang w:val="uk-UA"/>
        </w:rPr>
      </w:pPr>
    </w:p>
    <w:p w:rsidR="004409A7" w:rsidRDefault="004409A7" w:rsidP="004409A7">
      <w:pPr>
        <w:ind w:left="426" w:hanging="426"/>
        <w:jc w:val="both"/>
        <w:rPr>
          <w:lang w:val="uk-UA"/>
        </w:rPr>
      </w:pPr>
      <w:r>
        <w:rPr>
          <w:lang w:val="uk-UA"/>
        </w:rPr>
        <w:t>Керуючий справами</w:t>
      </w:r>
      <w:r w:rsidR="0082522D">
        <w:rPr>
          <w:lang w:val="uk-UA"/>
        </w:rPr>
        <w:tab/>
      </w:r>
      <w:r w:rsidR="0082522D">
        <w:rPr>
          <w:lang w:val="uk-UA"/>
        </w:rPr>
        <w:tab/>
      </w:r>
      <w:r w:rsidR="0082522D">
        <w:rPr>
          <w:lang w:val="uk-UA"/>
        </w:rPr>
        <w:tab/>
      </w:r>
      <w:r w:rsidR="0082522D">
        <w:rPr>
          <w:lang w:val="uk-UA"/>
        </w:rPr>
        <w:tab/>
      </w:r>
      <w:r w:rsidR="0082522D">
        <w:rPr>
          <w:lang w:val="uk-UA"/>
        </w:rPr>
        <w:tab/>
      </w:r>
      <w:r w:rsidR="0082522D">
        <w:rPr>
          <w:lang w:val="uk-UA"/>
        </w:rPr>
        <w:tab/>
      </w:r>
      <w:r>
        <w:rPr>
          <w:lang w:val="uk-UA"/>
        </w:rPr>
        <w:t>Володимир СВЯТЕЛИК</w:t>
      </w:r>
    </w:p>
    <w:p w:rsidR="004409A7" w:rsidRDefault="004409A7" w:rsidP="004409A7">
      <w:pPr>
        <w:ind w:left="426" w:hanging="426"/>
        <w:jc w:val="both"/>
        <w:rPr>
          <w:lang w:val="uk-UA"/>
        </w:rPr>
      </w:pPr>
    </w:p>
    <w:p w:rsidR="00C655D6" w:rsidRPr="008A0DBC" w:rsidRDefault="00C655D6" w:rsidP="001973E9">
      <w:pPr>
        <w:ind w:left="426" w:hanging="426"/>
        <w:jc w:val="both"/>
        <w:rPr>
          <w:lang w:val="uk-UA"/>
        </w:rPr>
      </w:pPr>
    </w:p>
    <w:sectPr w:rsidR="00C655D6" w:rsidRPr="008A0DBC" w:rsidSect="001077E6">
      <w:footnotePr>
        <w:pos w:val="beneathText"/>
      </w:footnotePr>
      <w:pgSz w:w="11906" w:h="16838"/>
      <w:pgMar w:top="567" w:right="567" w:bottom="56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Himalaya">
    <w:panose1 w:val="01010100010101010101"/>
    <w:charset w:val="00"/>
    <w:family w:val="auto"/>
    <w:pitch w:val="variable"/>
    <w:sig w:usb0="00000003" w:usb1="00000000" w:usb2="00000000" w:usb3="00000000" w:csb0="00000001" w:csb1="00000000"/>
  </w:font>
  <w:font w:name="DejaVu Sans">
    <w:charset w:val="8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uk-UA"/>
      </w:rPr>
    </w:lvl>
  </w:abstractNum>
  <w:abstractNum w:abstractNumId="2">
    <w:nsid w:val="0000000C"/>
    <w:multiLevelType w:val="multilevel"/>
    <w:tmpl w:val="00000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F"/>
    <w:multiLevelType w:val="singleLevel"/>
    <w:tmpl w:val="0000000F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Arial" w:hint="default"/>
      </w:rPr>
    </w:lvl>
  </w:abstractNum>
  <w:abstractNum w:abstractNumId="4">
    <w:nsid w:val="00000010"/>
    <w:multiLevelType w:val="singleLevel"/>
    <w:tmpl w:val="00000010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Arial" w:hint="default"/>
      </w:rPr>
    </w:lvl>
  </w:abstractNum>
  <w:abstractNum w:abstractNumId="5">
    <w:nsid w:val="068D733B"/>
    <w:multiLevelType w:val="hybridMultilevel"/>
    <w:tmpl w:val="D4C8A264"/>
    <w:lvl w:ilvl="0" w:tplc="A4F865DE">
      <w:start w:val="1"/>
      <w:numFmt w:val="bullet"/>
      <w:lvlText w:val="-"/>
      <w:lvlJc w:val="left"/>
      <w:pPr>
        <w:tabs>
          <w:tab w:val="num" w:pos="1190"/>
        </w:tabs>
        <w:ind w:left="119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55"/>
        </w:tabs>
        <w:ind w:left="18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75"/>
        </w:tabs>
        <w:ind w:left="25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95"/>
        </w:tabs>
        <w:ind w:left="32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15"/>
        </w:tabs>
        <w:ind w:left="40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35"/>
        </w:tabs>
        <w:ind w:left="47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55"/>
        </w:tabs>
        <w:ind w:left="54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75"/>
        </w:tabs>
        <w:ind w:left="61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95"/>
        </w:tabs>
        <w:ind w:left="6895" w:hanging="360"/>
      </w:pPr>
      <w:rPr>
        <w:rFonts w:ascii="Wingdings" w:hAnsi="Wingdings" w:hint="default"/>
      </w:rPr>
    </w:lvl>
  </w:abstractNum>
  <w:abstractNum w:abstractNumId="6">
    <w:nsid w:val="0D650CEB"/>
    <w:multiLevelType w:val="hybridMultilevel"/>
    <w:tmpl w:val="A112BA38"/>
    <w:lvl w:ilvl="0" w:tplc="60C6F4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icrosoft Himalaya" w:hAnsi="Microsoft Himalaya" w:cs="Microsoft Himalay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F67CA9"/>
    <w:multiLevelType w:val="hybridMultilevel"/>
    <w:tmpl w:val="786644E0"/>
    <w:lvl w:ilvl="0" w:tplc="0419000F">
      <w:start w:val="1"/>
      <w:numFmt w:val="decimal"/>
      <w:lvlText w:val="%1."/>
      <w:lvlJc w:val="left"/>
      <w:pPr>
        <w:tabs>
          <w:tab w:val="num" w:pos="1529"/>
        </w:tabs>
        <w:ind w:left="1529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05"/>
        </w:tabs>
        <w:ind w:left="21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5"/>
        </w:tabs>
        <w:ind w:left="28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5"/>
        </w:tabs>
        <w:ind w:left="35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5"/>
        </w:tabs>
        <w:ind w:left="42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5"/>
        </w:tabs>
        <w:ind w:left="49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5"/>
        </w:tabs>
        <w:ind w:left="57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5"/>
        </w:tabs>
        <w:ind w:left="64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5"/>
        </w:tabs>
        <w:ind w:left="7145" w:hanging="360"/>
      </w:pPr>
      <w:rPr>
        <w:rFonts w:ascii="Wingdings" w:hAnsi="Wingdings" w:hint="default"/>
      </w:rPr>
    </w:lvl>
  </w:abstractNum>
  <w:abstractNum w:abstractNumId="8">
    <w:nsid w:val="1FCC1CAB"/>
    <w:multiLevelType w:val="hybridMultilevel"/>
    <w:tmpl w:val="0EB69F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27A04"/>
    <w:multiLevelType w:val="hybridMultilevel"/>
    <w:tmpl w:val="748A64E8"/>
    <w:lvl w:ilvl="0" w:tplc="B6160592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931BDE"/>
    <w:multiLevelType w:val="hybridMultilevel"/>
    <w:tmpl w:val="E522FAE6"/>
    <w:lvl w:ilvl="0" w:tplc="A4F865DE">
      <w:start w:val="1"/>
      <w:numFmt w:val="bullet"/>
      <w:lvlText w:val="-"/>
      <w:lvlJc w:val="left"/>
      <w:pPr>
        <w:tabs>
          <w:tab w:val="num" w:pos="775"/>
        </w:tabs>
        <w:ind w:left="775" w:hanging="360"/>
      </w:pPr>
      <w:rPr>
        <w:rFonts w:ascii="Tahoma" w:hAnsi="Tahoma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93615AC"/>
    <w:multiLevelType w:val="singleLevel"/>
    <w:tmpl w:val="00000000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/>
      </w:rPr>
    </w:lvl>
  </w:abstractNum>
  <w:abstractNum w:abstractNumId="12">
    <w:nsid w:val="4E362D08"/>
    <w:multiLevelType w:val="hybridMultilevel"/>
    <w:tmpl w:val="75A82B5A"/>
    <w:lvl w:ilvl="0" w:tplc="B6160592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8EC1DED"/>
    <w:multiLevelType w:val="hybridMultilevel"/>
    <w:tmpl w:val="94E0CC2A"/>
    <w:lvl w:ilvl="0" w:tplc="44AA7A5C">
      <w:start w:val="1"/>
      <w:numFmt w:val="bullet"/>
      <w:lvlText w:val=""/>
      <w:lvlJc w:val="left"/>
      <w:pPr>
        <w:tabs>
          <w:tab w:val="num" w:pos="1529"/>
        </w:tabs>
        <w:ind w:left="15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05"/>
        </w:tabs>
        <w:ind w:left="21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5"/>
        </w:tabs>
        <w:ind w:left="28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5"/>
        </w:tabs>
        <w:ind w:left="35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5"/>
        </w:tabs>
        <w:ind w:left="42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5"/>
        </w:tabs>
        <w:ind w:left="49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5"/>
        </w:tabs>
        <w:ind w:left="57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5"/>
        </w:tabs>
        <w:ind w:left="64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5"/>
        </w:tabs>
        <w:ind w:left="7145" w:hanging="360"/>
      </w:pPr>
      <w:rPr>
        <w:rFonts w:ascii="Wingdings" w:hAnsi="Wingdings" w:hint="default"/>
      </w:rPr>
    </w:lvl>
  </w:abstractNum>
  <w:abstractNum w:abstractNumId="14">
    <w:nsid w:val="5B563C52"/>
    <w:multiLevelType w:val="multilevel"/>
    <w:tmpl w:val="C8B8E28E"/>
    <w:lvl w:ilvl="0">
      <w:start w:val="1"/>
      <w:numFmt w:val="bullet"/>
      <w:lvlText w:val=""/>
      <w:lvlJc w:val="left"/>
      <w:pPr>
        <w:tabs>
          <w:tab w:val="num" w:pos="1529"/>
        </w:tabs>
        <w:ind w:left="1529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05"/>
        </w:tabs>
        <w:ind w:left="21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25"/>
        </w:tabs>
        <w:ind w:left="282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45"/>
        </w:tabs>
        <w:ind w:left="354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65"/>
        </w:tabs>
        <w:ind w:left="42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85"/>
        </w:tabs>
        <w:ind w:left="498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05"/>
        </w:tabs>
        <w:ind w:left="570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25"/>
        </w:tabs>
        <w:ind w:left="64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45"/>
        </w:tabs>
        <w:ind w:left="7145" w:hanging="360"/>
      </w:pPr>
      <w:rPr>
        <w:rFonts w:ascii="Wingdings" w:hAnsi="Wingdings" w:hint="default"/>
      </w:rPr>
    </w:lvl>
  </w:abstractNum>
  <w:abstractNum w:abstractNumId="15">
    <w:nsid w:val="67771EDD"/>
    <w:multiLevelType w:val="hybridMultilevel"/>
    <w:tmpl w:val="5DBA0C42"/>
    <w:lvl w:ilvl="0" w:tplc="60C6F4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icrosoft Himalaya" w:hAnsi="Microsoft Himalaya" w:cs="Microsoft Himalay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D5A6573"/>
    <w:multiLevelType w:val="hybridMultilevel"/>
    <w:tmpl w:val="745086FE"/>
    <w:lvl w:ilvl="0" w:tplc="2CF4FD04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  <w:b/>
      </w:rPr>
    </w:lvl>
    <w:lvl w:ilvl="1" w:tplc="65E80D8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FD2864"/>
    <w:multiLevelType w:val="hybridMultilevel"/>
    <w:tmpl w:val="716237A6"/>
    <w:lvl w:ilvl="0" w:tplc="60C6F4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icrosoft Himalaya" w:hAnsi="Microsoft Himalaya" w:cs="Microsoft Himalay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BF24F6A"/>
    <w:multiLevelType w:val="hybridMultilevel"/>
    <w:tmpl w:val="C8B8E28E"/>
    <w:lvl w:ilvl="0" w:tplc="B6160592">
      <w:start w:val="1"/>
      <w:numFmt w:val="bullet"/>
      <w:lvlText w:val=""/>
      <w:lvlJc w:val="left"/>
      <w:pPr>
        <w:tabs>
          <w:tab w:val="num" w:pos="1529"/>
        </w:tabs>
        <w:ind w:left="15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05"/>
        </w:tabs>
        <w:ind w:left="21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5"/>
        </w:tabs>
        <w:ind w:left="28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5"/>
        </w:tabs>
        <w:ind w:left="35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5"/>
        </w:tabs>
        <w:ind w:left="42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5"/>
        </w:tabs>
        <w:ind w:left="49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5"/>
        </w:tabs>
        <w:ind w:left="57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5"/>
        </w:tabs>
        <w:ind w:left="64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5"/>
        </w:tabs>
        <w:ind w:left="714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1"/>
  </w:num>
  <w:num w:numId="6">
    <w:abstractNumId w:val="1"/>
  </w:num>
  <w:num w:numId="7">
    <w:abstractNumId w:val="10"/>
  </w:num>
  <w:num w:numId="8">
    <w:abstractNumId w:val="5"/>
  </w:num>
  <w:num w:numId="9">
    <w:abstractNumId w:val="18"/>
  </w:num>
  <w:num w:numId="10">
    <w:abstractNumId w:val="14"/>
  </w:num>
  <w:num w:numId="11">
    <w:abstractNumId w:val="13"/>
  </w:num>
  <w:num w:numId="12">
    <w:abstractNumId w:val="7"/>
  </w:num>
  <w:num w:numId="13">
    <w:abstractNumId w:val="12"/>
  </w:num>
  <w:num w:numId="14">
    <w:abstractNumId w:val="9"/>
  </w:num>
  <w:num w:numId="15">
    <w:abstractNumId w:val="16"/>
  </w:num>
  <w:num w:numId="16">
    <w:abstractNumId w:val="15"/>
  </w:num>
  <w:num w:numId="17">
    <w:abstractNumId w:val="8"/>
  </w:num>
  <w:num w:numId="18">
    <w:abstractNumId w:val="6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pos w:val="beneathText"/>
  </w:footnotePr>
  <w:compat>
    <w:spaceForUL/>
    <w:doNotLeaveBackslashAlone/>
  </w:compat>
  <w:rsids>
    <w:rsidRoot w:val="00172A27"/>
    <w:rsid w:val="00013DD9"/>
    <w:rsid w:val="00032FFD"/>
    <w:rsid w:val="00037B98"/>
    <w:rsid w:val="00087C5C"/>
    <w:rsid w:val="000A6108"/>
    <w:rsid w:val="000C06BD"/>
    <w:rsid w:val="000C7A33"/>
    <w:rsid w:val="000D3482"/>
    <w:rsid w:val="001077E6"/>
    <w:rsid w:val="00132387"/>
    <w:rsid w:val="00133B0A"/>
    <w:rsid w:val="00134ACA"/>
    <w:rsid w:val="00136E34"/>
    <w:rsid w:val="00144309"/>
    <w:rsid w:val="00147071"/>
    <w:rsid w:val="00166414"/>
    <w:rsid w:val="00172A27"/>
    <w:rsid w:val="00190662"/>
    <w:rsid w:val="00193DEB"/>
    <w:rsid w:val="00195FE1"/>
    <w:rsid w:val="001973E9"/>
    <w:rsid w:val="001B26C4"/>
    <w:rsid w:val="001F6920"/>
    <w:rsid w:val="0023344D"/>
    <w:rsid w:val="00254220"/>
    <w:rsid w:val="00280A20"/>
    <w:rsid w:val="00282D8E"/>
    <w:rsid w:val="00291814"/>
    <w:rsid w:val="002A1CF1"/>
    <w:rsid w:val="002B5D68"/>
    <w:rsid w:val="003138B0"/>
    <w:rsid w:val="003560DE"/>
    <w:rsid w:val="00391BE3"/>
    <w:rsid w:val="003C72D9"/>
    <w:rsid w:val="003D29B1"/>
    <w:rsid w:val="003F4B48"/>
    <w:rsid w:val="00426E4D"/>
    <w:rsid w:val="00436E64"/>
    <w:rsid w:val="004409A7"/>
    <w:rsid w:val="0044350C"/>
    <w:rsid w:val="00455E32"/>
    <w:rsid w:val="0045660C"/>
    <w:rsid w:val="0047194E"/>
    <w:rsid w:val="00496F4E"/>
    <w:rsid w:val="004A1B3B"/>
    <w:rsid w:val="00501B0E"/>
    <w:rsid w:val="00506DCC"/>
    <w:rsid w:val="005248A9"/>
    <w:rsid w:val="00532669"/>
    <w:rsid w:val="0059215F"/>
    <w:rsid w:val="005B1163"/>
    <w:rsid w:val="005B2D7E"/>
    <w:rsid w:val="005B37A2"/>
    <w:rsid w:val="005C2BB3"/>
    <w:rsid w:val="005D46F7"/>
    <w:rsid w:val="005D6044"/>
    <w:rsid w:val="005E6DE1"/>
    <w:rsid w:val="005E7916"/>
    <w:rsid w:val="005F300C"/>
    <w:rsid w:val="00625385"/>
    <w:rsid w:val="00652548"/>
    <w:rsid w:val="00665064"/>
    <w:rsid w:val="00667C9C"/>
    <w:rsid w:val="00675799"/>
    <w:rsid w:val="0068038D"/>
    <w:rsid w:val="00685D42"/>
    <w:rsid w:val="006B439F"/>
    <w:rsid w:val="006B678A"/>
    <w:rsid w:val="007005BB"/>
    <w:rsid w:val="007527E5"/>
    <w:rsid w:val="007617FA"/>
    <w:rsid w:val="00782123"/>
    <w:rsid w:val="007A31F5"/>
    <w:rsid w:val="007A4CF1"/>
    <w:rsid w:val="00801175"/>
    <w:rsid w:val="00816428"/>
    <w:rsid w:val="0082522D"/>
    <w:rsid w:val="0083070F"/>
    <w:rsid w:val="00854D65"/>
    <w:rsid w:val="008645EB"/>
    <w:rsid w:val="00866ABE"/>
    <w:rsid w:val="00866FE8"/>
    <w:rsid w:val="00892F0F"/>
    <w:rsid w:val="00895185"/>
    <w:rsid w:val="008A0DBC"/>
    <w:rsid w:val="008A74A5"/>
    <w:rsid w:val="008A7659"/>
    <w:rsid w:val="008B7F9A"/>
    <w:rsid w:val="008E23CD"/>
    <w:rsid w:val="00926FB1"/>
    <w:rsid w:val="00953B9C"/>
    <w:rsid w:val="00953C73"/>
    <w:rsid w:val="00965B4F"/>
    <w:rsid w:val="00971093"/>
    <w:rsid w:val="0097549D"/>
    <w:rsid w:val="009B61D7"/>
    <w:rsid w:val="009D4C05"/>
    <w:rsid w:val="009E5422"/>
    <w:rsid w:val="009F6801"/>
    <w:rsid w:val="00A0115F"/>
    <w:rsid w:val="00A35530"/>
    <w:rsid w:val="00A52ACC"/>
    <w:rsid w:val="00A839B2"/>
    <w:rsid w:val="00A92A0F"/>
    <w:rsid w:val="00AB1EC6"/>
    <w:rsid w:val="00AB2DD9"/>
    <w:rsid w:val="00AC6379"/>
    <w:rsid w:val="00AF2811"/>
    <w:rsid w:val="00AF2A40"/>
    <w:rsid w:val="00B12D1F"/>
    <w:rsid w:val="00B43F08"/>
    <w:rsid w:val="00B612C9"/>
    <w:rsid w:val="00B96733"/>
    <w:rsid w:val="00BA6928"/>
    <w:rsid w:val="00BD1CD4"/>
    <w:rsid w:val="00BE2EB2"/>
    <w:rsid w:val="00C007D0"/>
    <w:rsid w:val="00C029BD"/>
    <w:rsid w:val="00C3350B"/>
    <w:rsid w:val="00C636E9"/>
    <w:rsid w:val="00C63F1A"/>
    <w:rsid w:val="00C655D6"/>
    <w:rsid w:val="00C72A8B"/>
    <w:rsid w:val="00C75D54"/>
    <w:rsid w:val="00C7778F"/>
    <w:rsid w:val="00CA3956"/>
    <w:rsid w:val="00CB6DCF"/>
    <w:rsid w:val="00CC0B51"/>
    <w:rsid w:val="00CD646D"/>
    <w:rsid w:val="00D34B52"/>
    <w:rsid w:val="00D52DBD"/>
    <w:rsid w:val="00D62A08"/>
    <w:rsid w:val="00D76781"/>
    <w:rsid w:val="00D84917"/>
    <w:rsid w:val="00DA191F"/>
    <w:rsid w:val="00DB764F"/>
    <w:rsid w:val="00E14374"/>
    <w:rsid w:val="00E22341"/>
    <w:rsid w:val="00E31D44"/>
    <w:rsid w:val="00E424C7"/>
    <w:rsid w:val="00E51BB1"/>
    <w:rsid w:val="00E67900"/>
    <w:rsid w:val="00E8247C"/>
    <w:rsid w:val="00E950D5"/>
    <w:rsid w:val="00EB016B"/>
    <w:rsid w:val="00EC4D20"/>
    <w:rsid w:val="00ED73F5"/>
    <w:rsid w:val="00EE1386"/>
    <w:rsid w:val="00EE7C2C"/>
    <w:rsid w:val="00EF6BFA"/>
    <w:rsid w:val="00F25EA4"/>
    <w:rsid w:val="00F607A1"/>
    <w:rsid w:val="00F75E15"/>
    <w:rsid w:val="00F87551"/>
    <w:rsid w:val="00FA47D4"/>
    <w:rsid w:val="00FA5881"/>
    <w:rsid w:val="00FC07D5"/>
    <w:rsid w:val="00FE3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24C7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E424C7"/>
    <w:rPr>
      <w:rFonts w:ascii="Times New Roman" w:eastAsia="Times New Roman" w:hAnsi="Times New Roman" w:cs="Times New Roman"/>
    </w:rPr>
  </w:style>
  <w:style w:type="character" w:customStyle="1" w:styleId="WW8Num4z4">
    <w:name w:val="WW8Num4z4"/>
    <w:rsid w:val="00E424C7"/>
  </w:style>
  <w:style w:type="character" w:customStyle="1" w:styleId="WW8Num1z0">
    <w:name w:val="WW8Num1z0"/>
    <w:rsid w:val="00E424C7"/>
    <w:rPr>
      <w:lang w:val="uk-UA"/>
    </w:rPr>
  </w:style>
  <w:style w:type="character" w:customStyle="1" w:styleId="WW8Num3z1">
    <w:name w:val="WW8Num3z1"/>
    <w:rsid w:val="00E424C7"/>
    <w:rPr>
      <w:rFonts w:ascii="Courier New" w:hAnsi="Courier New" w:cs="Courier New"/>
    </w:rPr>
  </w:style>
  <w:style w:type="character" w:customStyle="1" w:styleId="WW8Num3z0">
    <w:name w:val="WW8Num3z0"/>
    <w:rsid w:val="00E424C7"/>
    <w:rPr>
      <w:rFonts w:ascii="Times New Roman" w:eastAsia="Times New Roman" w:hAnsi="Times New Roman" w:cs="Times New Roman"/>
    </w:rPr>
  </w:style>
  <w:style w:type="character" w:customStyle="1" w:styleId="WW8Num2z3">
    <w:name w:val="WW8Num2z3"/>
    <w:rsid w:val="00E424C7"/>
    <w:rPr>
      <w:rFonts w:ascii="Symbol" w:hAnsi="Symbol" w:cs="Symbol"/>
    </w:rPr>
  </w:style>
  <w:style w:type="character" w:customStyle="1" w:styleId="WW8Num4z2">
    <w:name w:val="WW8Num4z2"/>
    <w:rsid w:val="00E424C7"/>
    <w:rPr>
      <w:rFonts w:ascii="Wingdings" w:hAnsi="Wingdings" w:cs="Wingdings"/>
    </w:rPr>
  </w:style>
  <w:style w:type="character" w:customStyle="1" w:styleId="WW8Num4z0">
    <w:name w:val="WW8Num4z0"/>
    <w:rsid w:val="00E424C7"/>
    <w:rPr>
      <w:rFonts w:ascii="Courier New" w:hAnsi="Courier New" w:cs="Courier New"/>
    </w:rPr>
  </w:style>
  <w:style w:type="character" w:customStyle="1" w:styleId="WW8Num4z3">
    <w:name w:val="WW8Num4z3"/>
    <w:rsid w:val="00E424C7"/>
    <w:rPr>
      <w:rFonts w:ascii="Symbol" w:hAnsi="Symbol" w:cs="Symbol"/>
    </w:rPr>
  </w:style>
  <w:style w:type="character" w:customStyle="1" w:styleId="WW8Num2z2">
    <w:name w:val="WW8Num2z2"/>
    <w:rsid w:val="00E424C7"/>
    <w:rPr>
      <w:rFonts w:ascii="Wingdings" w:hAnsi="Wingdings" w:cs="Wingdings"/>
    </w:rPr>
  </w:style>
  <w:style w:type="character" w:customStyle="1" w:styleId="WW8Num3z2">
    <w:name w:val="WW8Num3z2"/>
    <w:rsid w:val="00E424C7"/>
    <w:rPr>
      <w:rFonts w:ascii="Wingdings" w:hAnsi="Wingdings" w:cs="Wingdings"/>
    </w:rPr>
  </w:style>
  <w:style w:type="character" w:customStyle="1" w:styleId="WW8Num4z1">
    <w:name w:val="WW8Num4z1"/>
    <w:rsid w:val="00E424C7"/>
    <w:rPr>
      <w:rFonts w:ascii="Courier New" w:hAnsi="Courier New" w:cs="Courier New"/>
    </w:rPr>
  </w:style>
  <w:style w:type="character" w:customStyle="1" w:styleId="WW8Num4z5">
    <w:name w:val="WW8Num4z5"/>
    <w:rsid w:val="00E424C7"/>
  </w:style>
  <w:style w:type="character" w:customStyle="1" w:styleId="WW8Num4z6">
    <w:name w:val="WW8Num4z6"/>
    <w:rsid w:val="00E424C7"/>
  </w:style>
  <w:style w:type="character" w:customStyle="1" w:styleId="WW8Num4z7">
    <w:name w:val="WW8Num4z7"/>
    <w:rsid w:val="00E424C7"/>
  </w:style>
  <w:style w:type="character" w:customStyle="1" w:styleId="WW8Num4z8">
    <w:name w:val="WW8Num4z8"/>
    <w:rsid w:val="00E424C7"/>
  </w:style>
  <w:style w:type="character" w:customStyle="1" w:styleId="Absatz-Standardschriftart">
    <w:name w:val="Absatz-Standardschriftart"/>
    <w:rsid w:val="00E424C7"/>
  </w:style>
  <w:style w:type="character" w:customStyle="1" w:styleId="WW8Num2z1">
    <w:name w:val="WW8Num2z1"/>
    <w:rsid w:val="00E424C7"/>
    <w:rPr>
      <w:rFonts w:ascii="Courier New" w:hAnsi="Courier New" w:cs="Courier New"/>
    </w:rPr>
  </w:style>
  <w:style w:type="character" w:customStyle="1" w:styleId="WW8Num3z3">
    <w:name w:val="WW8Num3z3"/>
    <w:rsid w:val="00E424C7"/>
    <w:rPr>
      <w:rFonts w:ascii="Symbol" w:hAnsi="Symbol" w:cs="Symbol"/>
    </w:rPr>
  </w:style>
  <w:style w:type="character" w:customStyle="1" w:styleId="1">
    <w:name w:val="Основной шрифт абзаца1"/>
    <w:rsid w:val="00E424C7"/>
  </w:style>
  <w:style w:type="character" w:customStyle="1" w:styleId="a3">
    <w:name w:val="Маркеры списка"/>
    <w:rsid w:val="00E424C7"/>
    <w:rPr>
      <w:rFonts w:ascii="OpenSymbol" w:eastAsia="OpenSymbol" w:hAnsi="OpenSymbol" w:cs="OpenSymbol"/>
    </w:rPr>
  </w:style>
  <w:style w:type="paragraph" w:styleId="a4">
    <w:name w:val="List"/>
    <w:basedOn w:val="a5"/>
    <w:rsid w:val="00E424C7"/>
  </w:style>
  <w:style w:type="paragraph" w:styleId="a5">
    <w:name w:val="Body Text"/>
    <w:basedOn w:val="a"/>
    <w:rsid w:val="00E424C7"/>
    <w:pPr>
      <w:spacing w:after="120"/>
    </w:pPr>
  </w:style>
  <w:style w:type="paragraph" w:styleId="a6">
    <w:name w:val="caption"/>
    <w:basedOn w:val="a"/>
    <w:qFormat/>
    <w:rsid w:val="00E424C7"/>
    <w:pPr>
      <w:suppressLineNumbers/>
      <w:spacing w:before="120" w:after="120"/>
    </w:pPr>
    <w:rPr>
      <w:i/>
      <w:iCs/>
    </w:rPr>
  </w:style>
  <w:style w:type="paragraph" w:customStyle="1" w:styleId="a7">
    <w:name w:val="Заголовок"/>
    <w:basedOn w:val="a"/>
    <w:next w:val="a5"/>
    <w:rsid w:val="00E424C7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customStyle="1" w:styleId="10">
    <w:name w:val="Указатель1"/>
    <w:basedOn w:val="a"/>
    <w:rsid w:val="00E424C7"/>
    <w:pPr>
      <w:suppressLineNumbers/>
    </w:pPr>
  </w:style>
  <w:style w:type="paragraph" w:customStyle="1" w:styleId="a8">
    <w:name w:val="Заголовок таблицы"/>
    <w:basedOn w:val="a9"/>
    <w:rsid w:val="00E424C7"/>
    <w:pPr>
      <w:jc w:val="center"/>
    </w:pPr>
    <w:rPr>
      <w:b/>
      <w:bCs/>
    </w:rPr>
  </w:style>
  <w:style w:type="paragraph" w:customStyle="1" w:styleId="a9">
    <w:name w:val="Содержимое таблицы"/>
    <w:basedOn w:val="a"/>
    <w:rsid w:val="00E424C7"/>
    <w:pPr>
      <w:suppressLineNumbers/>
    </w:pPr>
  </w:style>
  <w:style w:type="paragraph" w:customStyle="1" w:styleId="11">
    <w:name w:val="Без интервала1"/>
    <w:rsid w:val="00501B0E"/>
    <w:rPr>
      <w:rFonts w:ascii="Calibri" w:hAnsi="Calibri"/>
      <w:sz w:val="22"/>
      <w:szCs w:val="22"/>
      <w:lang w:val="uk-UA" w:eastAsia="en-US"/>
    </w:rPr>
  </w:style>
  <w:style w:type="paragraph" w:styleId="aa">
    <w:name w:val="Balloon Text"/>
    <w:basedOn w:val="a"/>
    <w:semiHidden/>
    <w:rsid w:val="005E6DE1"/>
    <w:rPr>
      <w:rFonts w:ascii="Tahoma" w:hAnsi="Tahoma" w:cs="Tahoma"/>
      <w:sz w:val="16"/>
      <w:szCs w:val="16"/>
    </w:rPr>
  </w:style>
  <w:style w:type="character" w:styleId="ab">
    <w:name w:val="Hyperlink"/>
    <w:basedOn w:val="a0"/>
    <w:rsid w:val="003F4B48"/>
    <w:rPr>
      <w:color w:val="0000FF"/>
      <w:u w:val="single"/>
    </w:rPr>
  </w:style>
  <w:style w:type="table" w:styleId="ac">
    <w:name w:val="Table Grid"/>
    <w:basedOn w:val="a1"/>
    <w:rsid w:val="00C655D6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1897</Words>
  <Characters>1082</Characters>
  <Application>Microsoft Office Word</Application>
  <DocSecurity>0</DocSecurity>
  <PresentationFormat/>
  <Lines>9</Lines>
  <Paragraphs>5</Paragraphs>
  <Slides>0</Slides>
  <Notes>0</Notes>
  <HiddenSlides>0</HiddenSlides>
  <MMClips>0</MMClip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РљРђРќР†Р’РЎР¬РљРђ  РњР†РЎР¬РљРђ  Р РђР”Рђ</vt:lpstr>
    </vt:vector>
  </TitlesOfParts>
  <Company/>
  <LinksUpToDate>false</LinksUpToDate>
  <CharactersWithSpaces>2974</CharactersWithSpaces>
  <SharedDoc>false</SharedDoc>
  <HLinks>
    <vt:vector size="6" baseType="variant">
      <vt:variant>
        <vt:i4>4194321</vt:i4>
      </vt:variant>
      <vt:variant>
        <vt:i4>0</vt:i4>
      </vt:variant>
      <vt:variant>
        <vt:i4>0</vt:i4>
      </vt:variant>
      <vt:variant>
        <vt:i4>5</vt:i4>
      </vt:variant>
      <vt:variant>
        <vt:lpwstr>http://www.kaniv-rada.gov.ua/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РљРђРќР†Р’РЎР¬РљРђ  РњР†РЎР¬РљРђ  Р РђР”Рђ</dc:title>
  <dc:creator>User</dc:creator>
  <cp:lastModifiedBy>Користувач Windows</cp:lastModifiedBy>
  <cp:revision>4</cp:revision>
  <cp:lastPrinted>2021-07-01T13:34:00Z</cp:lastPrinted>
  <dcterms:created xsi:type="dcterms:W3CDTF">2021-07-02T07:08:00Z</dcterms:created>
  <dcterms:modified xsi:type="dcterms:W3CDTF">2021-07-07T11:14:00Z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1033-8.1.0.3375</vt:lpwstr>
  </property>
</Properties>
</file>